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1CE36" w14:textId="0F9C1DC9" w:rsidR="00170189" w:rsidRDefault="00170189">
      <w:pPr>
        <w:rPr>
          <w:rtl/>
        </w:rPr>
      </w:pPr>
      <w:r>
        <w:rPr>
          <w:noProof/>
        </w:rPr>
        <w:drawing>
          <wp:inline distT="0" distB="0" distL="0" distR="0" wp14:anchorId="732F5FEA" wp14:editId="7B7F812D">
            <wp:extent cx="962025" cy="342900"/>
            <wp:effectExtent l="0" t="0" r="9525" b="0"/>
            <wp:docPr id="1" name="Picture 7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A black background with a black square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24E7B" w14:textId="77777777" w:rsidR="00170189" w:rsidRPr="00922772" w:rsidRDefault="00170189">
      <w:pPr>
        <w:rPr>
          <w:b/>
          <w:bCs/>
          <w:rtl/>
        </w:rPr>
      </w:pPr>
    </w:p>
    <w:p w14:paraId="75AF273B" w14:textId="5559F797" w:rsidR="00623848" w:rsidRPr="00145836" w:rsidRDefault="00623848" w:rsidP="00623848">
      <w:pPr>
        <w:jc w:val="center"/>
        <w:rPr>
          <w:b/>
          <w:bCs/>
          <w:u w:val="single"/>
        </w:rPr>
      </w:pPr>
      <w:r w:rsidRPr="00145836">
        <w:rPr>
          <w:b/>
          <w:bCs/>
          <w:u w:val="single"/>
        </w:rPr>
        <w:t xml:space="preserve">Authorized Contact Letter </w:t>
      </w:r>
    </w:p>
    <w:p w14:paraId="5CC81BAB" w14:textId="77777777" w:rsidR="00623848" w:rsidRDefault="00623848" w:rsidP="00623848">
      <w:pPr>
        <w:jc w:val="center"/>
      </w:pPr>
    </w:p>
    <w:p w14:paraId="4AEC31DA" w14:textId="74165682" w:rsidR="00623848" w:rsidRPr="00922772" w:rsidRDefault="00623848" w:rsidP="00623848">
      <w:pPr>
        <w:rPr>
          <w:b/>
          <w:bCs/>
          <w:rtl/>
        </w:rPr>
      </w:pPr>
      <w:r w:rsidRPr="00922772">
        <w:rPr>
          <w:b/>
          <w:bCs/>
          <w:highlight w:val="yellow"/>
        </w:rPr>
        <w:t>Date</w:t>
      </w:r>
      <w:r w:rsidR="00922772" w:rsidRPr="00922772">
        <w:rPr>
          <w:b/>
          <w:bCs/>
        </w:rPr>
        <w:t>:</w:t>
      </w:r>
    </w:p>
    <w:p w14:paraId="360A69F8" w14:textId="1BED44B5" w:rsidR="00623848" w:rsidRPr="00922772" w:rsidRDefault="00623848" w:rsidP="00623848">
      <w:pPr>
        <w:rPr>
          <w:b/>
          <w:bCs/>
        </w:rPr>
      </w:pPr>
      <w:r w:rsidRPr="00922772">
        <w:rPr>
          <w:b/>
          <w:bCs/>
          <w:highlight w:val="yellow"/>
        </w:rPr>
        <w:t>Vendor Name</w:t>
      </w:r>
      <w:r w:rsidR="00922772" w:rsidRPr="00922772">
        <w:rPr>
          <w:b/>
          <w:bCs/>
        </w:rPr>
        <w:t>:</w:t>
      </w:r>
    </w:p>
    <w:p w14:paraId="637D0254" w14:textId="77777777" w:rsidR="003F2C5D" w:rsidRPr="00922772" w:rsidRDefault="003F2C5D">
      <w:pPr>
        <w:rPr>
          <w:b/>
          <w:bCs/>
        </w:rPr>
      </w:pPr>
    </w:p>
    <w:p w14:paraId="4DCF4E9F" w14:textId="2D78FDF3" w:rsidR="003F2C5D" w:rsidRDefault="00145836">
      <w:pPr>
        <w:rPr>
          <w:rFonts w:hint="cs"/>
          <w:rtl/>
        </w:rPr>
      </w:pPr>
      <w:r>
        <w:t xml:space="preserve">Dear </w:t>
      </w:r>
      <w:r w:rsidR="00623848">
        <w:t>neotek</w:t>
      </w:r>
      <w:r>
        <w:t>,</w:t>
      </w:r>
    </w:p>
    <w:p w14:paraId="2507F824" w14:textId="2022E90D" w:rsidR="003F2C5D" w:rsidRDefault="00145836">
      <w:pPr>
        <w:rPr>
          <w:rFonts w:hint="cs"/>
          <w:rtl/>
        </w:rPr>
      </w:pPr>
      <w:r>
        <w:t xml:space="preserve">We hereby confirm that the individuals listed below are authorized to communicate and coordinate with you regarding all matters related to </w:t>
      </w:r>
      <w:r w:rsidR="00623848">
        <w:t xml:space="preserve">our Company 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551"/>
        <w:gridCol w:w="2374"/>
        <w:gridCol w:w="1463"/>
        <w:gridCol w:w="1828"/>
        <w:gridCol w:w="1707"/>
        <w:gridCol w:w="1725"/>
      </w:tblGrid>
      <w:tr w:rsidR="00922772" w14:paraId="5423AAA7" w14:textId="5BD673FA" w:rsidTr="00922772">
        <w:tc>
          <w:tcPr>
            <w:tcW w:w="551" w:type="dxa"/>
            <w:shd w:val="clear" w:color="auto" w:fill="FABF8F" w:themeFill="accent6" w:themeFillTint="99"/>
          </w:tcPr>
          <w:p w14:paraId="3DC73068" w14:textId="77777777" w:rsidR="00922772" w:rsidRDefault="00922772" w:rsidP="00922772">
            <w:pPr>
              <w:jc w:val="center"/>
            </w:pPr>
            <w:r>
              <w:t>No.</w:t>
            </w:r>
          </w:p>
        </w:tc>
        <w:tc>
          <w:tcPr>
            <w:tcW w:w="2374" w:type="dxa"/>
            <w:shd w:val="clear" w:color="auto" w:fill="FABF8F" w:themeFill="accent6" w:themeFillTint="99"/>
          </w:tcPr>
          <w:p w14:paraId="1D98C985" w14:textId="77777777" w:rsidR="00922772" w:rsidRDefault="00922772" w:rsidP="00922772">
            <w:pPr>
              <w:jc w:val="center"/>
            </w:pPr>
            <w:r>
              <w:t>Full Name</w:t>
            </w:r>
          </w:p>
        </w:tc>
        <w:tc>
          <w:tcPr>
            <w:tcW w:w="1463" w:type="dxa"/>
            <w:shd w:val="clear" w:color="auto" w:fill="FABF8F" w:themeFill="accent6" w:themeFillTint="99"/>
          </w:tcPr>
          <w:p w14:paraId="0977AE97" w14:textId="77777777" w:rsidR="00922772" w:rsidRDefault="00922772" w:rsidP="00922772">
            <w:pPr>
              <w:jc w:val="center"/>
            </w:pPr>
            <w:r>
              <w:t>Job Title</w:t>
            </w:r>
          </w:p>
        </w:tc>
        <w:tc>
          <w:tcPr>
            <w:tcW w:w="1828" w:type="dxa"/>
            <w:shd w:val="clear" w:color="auto" w:fill="FABF8F" w:themeFill="accent6" w:themeFillTint="99"/>
          </w:tcPr>
          <w:p w14:paraId="4F717DF8" w14:textId="77777777" w:rsidR="00922772" w:rsidRDefault="00922772" w:rsidP="00922772">
            <w:pPr>
              <w:jc w:val="center"/>
            </w:pPr>
            <w:r>
              <w:t>Email Address</w:t>
            </w:r>
          </w:p>
        </w:tc>
        <w:tc>
          <w:tcPr>
            <w:tcW w:w="1707" w:type="dxa"/>
            <w:shd w:val="clear" w:color="auto" w:fill="FABF8F" w:themeFill="accent6" w:themeFillTint="99"/>
          </w:tcPr>
          <w:p w14:paraId="4FFA65E4" w14:textId="77777777" w:rsidR="00922772" w:rsidRDefault="00922772" w:rsidP="00922772">
            <w:pPr>
              <w:jc w:val="center"/>
            </w:pPr>
            <w:r>
              <w:t>Mobile Number</w:t>
            </w:r>
          </w:p>
        </w:tc>
        <w:tc>
          <w:tcPr>
            <w:tcW w:w="1725" w:type="dxa"/>
            <w:shd w:val="clear" w:color="auto" w:fill="FABF8F" w:themeFill="accent6" w:themeFillTint="99"/>
          </w:tcPr>
          <w:p w14:paraId="4D2C1BB4" w14:textId="4347B9BD" w:rsidR="00922772" w:rsidRDefault="00922772" w:rsidP="00922772">
            <w:pPr>
              <w:jc w:val="center"/>
            </w:pPr>
            <w:r>
              <w:t>Point of Contact</w:t>
            </w:r>
          </w:p>
        </w:tc>
      </w:tr>
      <w:tr w:rsidR="00922772" w14:paraId="666FFFB8" w14:textId="302FB916" w:rsidTr="00922772">
        <w:trPr>
          <w:trHeight w:val="80"/>
        </w:trPr>
        <w:tc>
          <w:tcPr>
            <w:tcW w:w="551" w:type="dxa"/>
          </w:tcPr>
          <w:p w14:paraId="7756A5CD" w14:textId="77777777" w:rsidR="00922772" w:rsidRPr="00623848" w:rsidRDefault="00922772">
            <w:pPr>
              <w:rPr>
                <w:highlight w:val="yellow"/>
              </w:rPr>
            </w:pPr>
            <w:r w:rsidRPr="00623848">
              <w:rPr>
                <w:highlight w:val="yellow"/>
              </w:rPr>
              <w:t>1</w:t>
            </w:r>
          </w:p>
        </w:tc>
        <w:tc>
          <w:tcPr>
            <w:tcW w:w="2374" w:type="dxa"/>
          </w:tcPr>
          <w:p w14:paraId="5223A135" w14:textId="163AE768" w:rsidR="00922772" w:rsidRDefault="00922772"/>
        </w:tc>
        <w:tc>
          <w:tcPr>
            <w:tcW w:w="1463" w:type="dxa"/>
          </w:tcPr>
          <w:p w14:paraId="3BEC5249" w14:textId="2B18D46F" w:rsidR="00922772" w:rsidRDefault="00922772"/>
        </w:tc>
        <w:tc>
          <w:tcPr>
            <w:tcW w:w="1828" w:type="dxa"/>
          </w:tcPr>
          <w:p w14:paraId="741D80CD" w14:textId="287947DE" w:rsidR="00922772" w:rsidRDefault="00922772"/>
        </w:tc>
        <w:tc>
          <w:tcPr>
            <w:tcW w:w="1707" w:type="dxa"/>
          </w:tcPr>
          <w:p w14:paraId="2AE320D9" w14:textId="1AFE48D9" w:rsidR="00922772" w:rsidRDefault="00922772"/>
        </w:tc>
        <w:tc>
          <w:tcPr>
            <w:tcW w:w="1725" w:type="dxa"/>
          </w:tcPr>
          <w:p w14:paraId="31DC3BAA" w14:textId="608BD9BD" w:rsidR="00922772" w:rsidRDefault="00922772" w:rsidP="009227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1EAD785" wp14:editId="40B0FAA1">
                  <wp:extent cx="114300" cy="133350"/>
                  <wp:effectExtent l="0" t="0" r="0" b="0"/>
                  <wp:docPr id="76314962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ckBox11"/>
                          <pic:cNvPicPr preferRelativeResize="0">
                            <a:picLocks noChangeArrowheads="1" noChangeShapeType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2772" w14:paraId="497F3939" w14:textId="68E9A4D9" w:rsidTr="00922772">
        <w:tc>
          <w:tcPr>
            <w:tcW w:w="551" w:type="dxa"/>
          </w:tcPr>
          <w:p w14:paraId="71B21C58" w14:textId="77777777" w:rsidR="00922772" w:rsidRPr="00623848" w:rsidRDefault="00922772">
            <w:pPr>
              <w:rPr>
                <w:highlight w:val="yellow"/>
              </w:rPr>
            </w:pPr>
            <w:r w:rsidRPr="00623848">
              <w:rPr>
                <w:highlight w:val="yellow"/>
              </w:rPr>
              <w:t>2</w:t>
            </w:r>
          </w:p>
        </w:tc>
        <w:tc>
          <w:tcPr>
            <w:tcW w:w="2374" w:type="dxa"/>
          </w:tcPr>
          <w:p w14:paraId="58F64864" w14:textId="6CCC3B4C" w:rsidR="00922772" w:rsidRDefault="00922772"/>
        </w:tc>
        <w:tc>
          <w:tcPr>
            <w:tcW w:w="1463" w:type="dxa"/>
          </w:tcPr>
          <w:p w14:paraId="7B43F7DF" w14:textId="729A6749" w:rsidR="00922772" w:rsidRDefault="00922772"/>
        </w:tc>
        <w:tc>
          <w:tcPr>
            <w:tcW w:w="1828" w:type="dxa"/>
          </w:tcPr>
          <w:p w14:paraId="79891427" w14:textId="4FC6DC4D" w:rsidR="00922772" w:rsidRDefault="00922772"/>
        </w:tc>
        <w:tc>
          <w:tcPr>
            <w:tcW w:w="1707" w:type="dxa"/>
          </w:tcPr>
          <w:p w14:paraId="1AD71CF9" w14:textId="283D5C43" w:rsidR="00922772" w:rsidRDefault="00922772"/>
        </w:tc>
        <w:tc>
          <w:tcPr>
            <w:tcW w:w="1725" w:type="dxa"/>
          </w:tcPr>
          <w:p w14:paraId="66660C98" w14:textId="004B62F5" w:rsidR="00922772" w:rsidRDefault="00922772" w:rsidP="009227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5A0942" wp14:editId="5008E523">
                  <wp:extent cx="114300" cy="133350"/>
                  <wp:effectExtent l="0" t="0" r="0" b="0"/>
                  <wp:docPr id="826012814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ckBox11"/>
                          <pic:cNvPicPr preferRelativeResize="0">
                            <a:picLocks noChangeArrowheads="1" noChangeShapeType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2772" w14:paraId="635C0F35" w14:textId="73FE1568" w:rsidTr="00922772">
        <w:tc>
          <w:tcPr>
            <w:tcW w:w="551" w:type="dxa"/>
          </w:tcPr>
          <w:p w14:paraId="7BC9FA17" w14:textId="50D17AFA" w:rsidR="00922772" w:rsidRPr="00623848" w:rsidRDefault="00922772">
            <w:pPr>
              <w:rPr>
                <w:highlight w:val="yellow"/>
              </w:rPr>
            </w:pPr>
            <w:r w:rsidRPr="00623848">
              <w:rPr>
                <w:rFonts w:hint="cs"/>
                <w:highlight w:val="yellow"/>
                <w:rtl/>
              </w:rPr>
              <w:t>3</w:t>
            </w:r>
          </w:p>
        </w:tc>
        <w:tc>
          <w:tcPr>
            <w:tcW w:w="2374" w:type="dxa"/>
          </w:tcPr>
          <w:p w14:paraId="0E8C2DEF" w14:textId="77777777" w:rsidR="00922772" w:rsidRDefault="00922772"/>
        </w:tc>
        <w:tc>
          <w:tcPr>
            <w:tcW w:w="1463" w:type="dxa"/>
          </w:tcPr>
          <w:p w14:paraId="32CADAC1" w14:textId="77777777" w:rsidR="00922772" w:rsidRDefault="00922772"/>
        </w:tc>
        <w:tc>
          <w:tcPr>
            <w:tcW w:w="1828" w:type="dxa"/>
          </w:tcPr>
          <w:p w14:paraId="2B36E90B" w14:textId="77777777" w:rsidR="00922772" w:rsidRDefault="00922772"/>
        </w:tc>
        <w:tc>
          <w:tcPr>
            <w:tcW w:w="1707" w:type="dxa"/>
          </w:tcPr>
          <w:p w14:paraId="7497170C" w14:textId="77777777" w:rsidR="00922772" w:rsidRDefault="00922772"/>
        </w:tc>
        <w:tc>
          <w:tcPr>
            <w:tcW w:w="1725" w:type="dxa"/>
          </w:tcPr>
          <w:p w14:paraId="75883016" w14:textId="6CB3A82D" w:rsidR="00922772" w:rsidRDefault="00922772" w:rsidP="009227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6F5C4D" wp14:editId="30133A63">
                  <wp:extent cx="114300" cy="133350"/>
                  <wp:effectExtent l="0" t="0" r="0" b="0"/>
                  <wp:docPr id="311144080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ckBox11"/>
                          <pic:cNvPicPr preferRelativeResize="0">
                            <a:picLocks noChangeArrowheads="1" noChangeShapeType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C32576" w14:textId="77777777" w:rsidR="003F2C5D" w:rsidRDefault="003F2C5D"/>
    <w:p w14:paraId="014CFA45" w14:textId="0DA13BF1" w:rsidR="00170189" w:rsidRDefault="00170189" w:rsidP="00170189">
      <w:pPr>
        <w:rPr>
          <w:rtl/>
        </w:rPr>
      </w:pPr>
      <w:r w:rsidRPr="00170189">
        <w:t>We also confirm that the person signed below is authorized to sign on behalf of the company in all matters related to this subject.</w:t>
      </w:r>
    </w:p>
    <w:p w14:paraId="244941BE" w14:textId="525B408B" w:rsidR="003F2C5D" w:rsidRDefault="00145836" w:rsidP="00623848">
      <w:r>
        <w:t>The company is committed to notifying you in writing of any changes to the authorized representatives for communication or the authorized signatory.</w:t>
      </w:r>
    </w:p>
    <w:p w14:paraId="63A9349A" w14:textId="3E0B8288" w:rsidR="00170189" w:rsidRDefault="00145836" w:rsidP="00170189">
      <w:pPr>
        <w:rPr>
          <w:rtl/>
        </w:rPr>
      </w:pPr>
      <w:r>
        <w:t>Sincerely,</w:t>
      </w:r>
    </w:p>
    <w:p w14:paraId="413F8630" w14:textId="77777777" w:rsidR="00623848" w:rsidRDefault="00623848" w:rsidP="00170189"/>
    <w:p w14:paraId="26A12E3F" w14:textId="3F7DF3E5" w:rsidR="00170189" w:rsidRPr="00623848" w:rsidRDefault="00170189" w:rsidP="00170189">
      <w:pPr>
        <w:rPr>
          <w:highlight w:val="yellow"/>
        </w:rPr>
      </w:pPr>
      <w:r w:rsidRPr="00623848">
        <w:rPr>
          <w:b/>
          <w:bCs/>
          <w:highlight w:val="yellow"/>
        </w:rPr>
        <w:t>Name</w:t>
      </w:r>
      <w:r w:rsidRPr="00623848">
        <w:rPr>
          <w:highlight w:val="yellow"/>
        </w:rPr>
        <w:t>:</w:t>
      </w:r>
    </w:p>
    <w:p w14:paraId="1077F20B" w14:textId="5E02739A" w:rsidR="00170189" w:rsidRPr="00623848" w:rsidRDefault="00170189" w:rsidP="00170189">
      <w:pPr>
        <w:rPr>
          <w:highlight w:val="yellow"/>
        </w:rPr>
      </w:pPr>
      <w:r w:rsidRPr="00623848">
        <w:rPr>
          <w:highlight w:val="yellow"/>
        </w:rPr>
        <w:br/>
      </w:r>
      <w:r w:rsidRPr="00623848">
        <w:rPr>
          <w:b/>
          <w:bCs/>
          <w:highlight w:val="yellow"/>
        </w:rPr>
        <w:t>Position</w:t>
      </w:r>
      <w:r w:rsidRPr="00623848">
        <w:rPr>
          <w:highlight w:val="yellow"/>
        </w:rPr>
        <w:t xml:space="preserve">: </w:t>
      </w:r>
    </w:p>
    <w:p w14:paraId="648D4A97" w14:textId="77777777" w:rsidR="00170189" w:rsidRPr="00623848" w:rsidRDefault="00170189" w:rsidP="00170189">
      <w:pPr>
        <w:rPr>
          <w:highlight w:val="yellow"/>
        </w:rPr>
      </w:pPr>
    </w:p>
    <w:p w14:paraId="1B735E58" w14:textId="1F19CBDD" w:rsidR="00170189" w:rsidRPr="00623848" w:rsidRDefault="00170189" w:rsidP="00170189">
      <w:pPr>
        <w:rPr>
          <w:highlight w:val="yellow"/>
        </w:rPr>
      </w:pPr>
      <w:r w:rsidRPr="00623848">
        <w:rPr>
          <w:b/>
          <w:bCs/>
          <w:highlight w:val="yellow"/>
        </w:rPr>
        <w:t>Date &amp; Signature</w:t>
      </w:r>
      <w:r w:rsidRPr="00623848">
        <w:rPr>
          <w:highlight w:val="yellow"/>
        </w:rPr>
        <w:t xml:space="preserve">: </w:t>
      </w:r>
    </w:p>
    <w:p w14:paraId="33F7277E" w14:textId="4023B5DC" w:rsidR="00170189" w:rsidRPr="00060D46" w:rsidRDefault="00170189" w:rsidP="00170189">
      <w:r w:rsidRPr="00623848">
        <w:rPr>
          <w:highlight w:val="yellow"/>
        </w:rPr>
        <w:br/>
      </w:r>
      <w:r w:rsidR="00623848" w:rsidRPr="00623848">
        <w:rPr>
          <w:b/>
          <w:bCs/>
          <w:highlight w:val="yellow"/>
        </w:rPr>
        <w:t>Email:</w:t>
      </w:r>
      <w:r w:rsidR="00623848">
        <w:rPr>
          <w:b/>
          <w:bCs/>
        </w:rPr>
        <w:t xml:space="preserve"> </w:t>
      </w:r>
      <w:r w:rsidRPr="00060D46">
        <w:t xml:space="preserve"> </w:t>
      </w:r>
    </w:p>
    <w:p w14:paraId="507B3088" w14:textId="72CFBD61" w:rsidR="003F2C5D" w:rsidRDefault="003F2C5D" w:rsidP="00170189"/>
    <w:sectPr w:rsidR="003F2C5D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3852B" w14:textId="77777777" w:rsidR="00145836" w:rsidRDefault="00145836" w:rsidP="00145836">
      <w:pPr>
        <w:spacing w:after="0" w:line="240" w:lineRule="auto"/>
      </w:pPr>
      <w:r>
        <w:separator/>
      </w:r>
    </w:p>
  </w:endnote>
  <w:endnote w:type="continuationSeparator" w:id="0">
    <w:p w14:paraId="23EA29B4" w14:textId="77777777" w:rsidR="00145836" w:rsidRDefault="00145836" w:rsidP="0014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540B9" w14:textId="77777777" w:rsidR="00145836" w:rsidRDefault="00145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EE03" w14:textId="77777777" w:rsidR="00145836" w:rsidRDefault="001458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6C46" w14:textId="77777777" w:rsidR="00145836" w:rsidRDefault="00145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8E599" w14:textId="77777777" w:rsidR="00145836" w:rsidRDefault="00145836" w:rsidP="00145836">
      <w:pPr>
        <w:spacing w:after="0" w:line="240" w:lineRule="auto"/>
      </w:pPr>
      <w:r>
        <w:separator/>
      </w:r>
    </w:p>
  </w:footnote>
  <w:footnote w:type="continuationSeparator" w:id="0">
    <w:p w14:paraId="7A70A536" w14:textId="77777777" w:rsidR="00145836" w:rsidRDefault="00145836" w:rsidP="00145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1337" w14:textId="77777777" w:rsidR="00145836" w:rsidRDefault="00145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A105E" w14:textId="20CA857A" w:rsidR="00145836" w:rsidRDefault="00145836" w:rsidP="00145836">
    <w:pPr>
      <w:pStyle w:val="Header"/>
    </w:pPr>
    <w:bookmarkStart w:id="0" w:name="Titus1HeaderPrimary"/>
    <w:r w:rsidRPr="00145836">
      <w:rPr>
        <w:color w:val="000000"/>
        <w:sz w:val="17"/>
      </w:rPr>
      <w:t xml:space="preserve">Classification: </w:t>
    </w:r>
    <w:r w:rsidRPr="00145836">
      <w:rPr>
        <w:b/>
        <w:i/>
        <w:color w:val="000000"/>
        <w:sz w:val="17"/>
      </w:rPr>
      <w:t>Public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7EED" w14:textId="77777777" w:rsidR="00145836" w:rsidRDefault="001458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7072241">
    <w:abstractNumId w:val="8"/>
  </w:num>
  <w:num w:numId="2" w16cid:durableId="1002395260">
    <w:abstractNumId w:val="6"/>
  </w:num>
  <w:num w:numId="3" w16cid:durableId="1855533093">
    <w:abstractNumId w:val="5"/>
  </w:num>
  <w:num w:numId="4" w16cid:durableId="987981155">
    <w:abstractNumId w:val="4"/>
  </w:num>
  <w:num w:numId="5" w16cid:durableId="91248625">
    <w:abstractNumId w:val="7"/>
  </w:num>
  <w:num w:numId="6" w16cid:durableId="439028968">
    <w:abstractNumId w:val="3"/>
  </w:num>
  <w:num w:numId="7" w16cid:durableId="1066226010">
    <w:abstractNumId w:val="2"/>
  </w:num>
  <w:num w:numId="8" w16cid:durableId="1755396040">
    <w:abstractNumId w:val="1"/>
  </w:num>
  <w:num w:numId="9" w16cid:durableId="1738940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5836"/>
    <w:rsid w:val="0015074B"/>
    <w:rsid w:val="001514FE"/>
    <w:rsid w:val="00170189"/>
    <w:rsid w:val="0029639D"/>
    <w:rsid w:val="00326F90"/>
    <w:rsid w:val="003F2C5D"/>
    <w:rsid w:val="00623848"/>
    <w:rsid w:val="0092277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835DEF"/>
  <w14:defaultImageDpi w14:val="300"/>
  <w15:docId w15:val="{21119643-E326-4C92-87F3-554658CC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titus xmlns="http://schemas.titus.com/TitusProperties/">
  <TitusGUID xmlns="">9e4ec171-34d4-4695-ae42-d1c07101f118</TitusGUID>
  <TitusMetadata xmlns="">eyJucyI6Imh0dHA6XC9cL3d3dy50aXR1cy5jb21cL25zXC9lbXQiLCJwcm9wcyI6W3sibiI6IkNsYXNzaWZpY2F0aW9uU2NoZW1hIiwidmFscyI6W3sidmFsdWUiOiJQVUJMSUMifV19XX0=</TitusMetadata>
</titu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BA93BF-C8AB-48F4-9383-05AF9DC531AE}">
  <ds:schemaRefs>
    <ds:schemaRef ds:uri="http://schemas.titus.com/TitusPropertie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518</Characters>
  <Application>Microsoft Office Word</Application>
  <DocSecurity>0</DocSecurity>
  <Lines>48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Abdulaziz M. AlShahrani</cp:lastModifiedBy>
  <cp:revision>3</cp:revision>
  <dcterms:created xsi:type="dcterms:W3CDTF">2025-08-14T10:21:00Z</dcterms:created>
  <dcterms:modified xsi:type="dcterms:W3CDTF">2025-08-14T10:22:00Z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9e4ec171-34d4-4695-ae42-d1c07101f118</vt:lpwstr>
  </property>
  <property fmtid="{D5CDD505-2E9C-101B-9397-08002B2CF9AE}" pid="3" name="ClassificationSchema">
    <vt:lpwstr>PUBLIC</vt:lpwstr>
  </property>
</Properties>
</file>